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links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5117509" name="019db44f-b7c6-76ef-9fa7-f18bab8146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143478" name="019db44f-b7c6-76ef-9fa7-f18bab8146d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Waschküche/Badezimmer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9585038" name="019db454-c653-74fa-b0fa-a7f2ef4dc9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1054249" name="019db454-c653-74fa-b0fa-a7f2ef4dc9d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8541065" name="019db462-fa00-7842-b859-20cddc42e9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391631" name="019db462-fa00-7842-b859-20cddc42e9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0658397" name="019db46c-8c1d-70fd-b81f-b00c766d15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4630868" name="019db46c-8c1d-70fd-b81f-b00c766d15c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7818432" name="019db470-bed1-7106-adde-b6156684a3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5487231" name="019db470-bed1-7106-adde-b6156684a3f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links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1070669" name="019db451-727e-7da4-ae5e-3bede19ba9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0988279" name="019db451-727e-7da4-ae5e-3bede19ba9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Waschküche/Badezimmer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503671" name="019db452-fda2-7db0-8bb8-09c5317248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162081" name="019db452-fda2-7db0-8bb8-09c53172480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37404435" name="019db464-a717-7c71-ad2f-0799e10be0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1924792" name="019db464-a717-7c71-ad2f-0799e10be0a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59049995" name="019db46d-5086-70cc-a4e2-de9d4aa796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1059295" name="019db46d-5086-70cc-a4e2-de9d4aa7963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77789673" name="019db474-70c5-7c24-8a12-92b989e6e5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8917020" name="019db474-70c5-7c24-8a12-92b989e6e52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Floorflex mit gelblichen 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3311644" name="019db456-b4a9-73eb-8793-5c93c694c0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0476661" name="019db456-b4a9-73eb-8793-5c93c694c02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6103635" name="019db459-c17e-7f3c-9b26-e141d5c4bb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3394330" name="019db459-c17e-7f3c-9b26-e141d5c4bb2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44523296" name="019db46b-a11e-7c6e-9b60-52adf81701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203101" name="019db46b-a11e-7c6e-9b60-52adf81701e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0694780" name="019db45b-395f-789a-bfae-763871a9d8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241883" name="019db45b-395f-789a-bfae-763871a9d80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23595987" name="019db465-e9ab-7282-bb9c-b5f72e3c92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960349" name="019db465-e9ab-7282-bb9c-b5f72e3c926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4299583" name="019db46a-13fc-7626-af26-9607a7a909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734417" name="019db46a-13fc-7626-af26-9607a7a9092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7450828" name="019db475-c888-7ca1-8924-fa089abced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284329" name="019db475-c888-7ca1-8924-fa089abced7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Feldgüetliweg 71, 8706 Meilen</w:t>
          </w:r>
        </w:p>
        <w:p>
          <w:pPr>
            <w:spacing w:before="0" w:after="0"/>
          </w:pPr>
          <w:r>
            <w:t>DN 858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